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28C82" w14:textId="77777777" w:rsidR="00814658" w:rsidRDefault="0065144D">
      <w:pPr>
        <w:pStyle w:val="Nzov"/>
      </w:pPr>
      <w:r>
        <w:t>P03 • NÁVRH PLNENIA KRITÉRIA</w:t>
      </w:r>
    </w:p>
    <w:p w14:paraId="3835326A" w14:textId="7A83FAE1" w:rsidR="00814658" w:rsidRDefault="0065144D">
      <w:proofErr w:type="spellStart"/>
      <w:r>
        <w:t>Prístavba</w:t>
      </w:r>
      <w:proofErr w:type="spellEnd"/>
      <w:r>
        <w:t xml:space="preserve"> </w:t>
      </w:r>
      <w:proofErr w:type="spellStart"/>
      <w:r w:rsidR="0066792E">
        <w:t>budovy</w:t>
      </w:r>
      <w:proofErr w:type="spellEnd"/>
      <w:r w:rsidR="0066792E">
        <w:t xml:space="preserve"> - BEL</w:t>
      </w:r>
    </w:p>
    <w:tbl>
      <w:tblPr>
        <w:tblStyle w:val="Mriekatabuky"/>
        <w:tblW w:w="0" w:type="auto"/>
        <w:tblLayout w:type="fixed"/>
        <w:tblLook w:val="04A0" w:firstRow="1" w:lastRow="0" w:firstColumn="1" w:lastColumn="0" w:noHBand="0" w:noVBand="1"/>
      </w:tblPr>
      <w:tblGrid>
        <w:gridCol w:w="3402"/>
        <w:gridCol w:w="6463"/>
      </w:tblGrid>
      <w:tr w:rsidR="00814658" w14:paraId="75ED1CA7" w14:textId="77777777">
        <w:trPr>
          <w:cantSplit/>
          <w:tblHeader/>
        </w:trPr>
        <w:tc>
          <w:tcPr>
            <w:tcW w:w="3402" w:type="dxa"/>
            <w:shd w:val="clear" w:color="auto" w:fill="E7EDF4"/>
          </w:tcPr>
          <w:p w14:paraId="6BDBE884" w14:textId="77777777" w:rsidR="00814658" w:rsidRDefault="0065144D">
            <w:pPr>
              <w:spacing w:before="40" w:after="60"/>
            </w:pPr>
            <w:r>
              <w:rPr>
                <w:b/>
              </w:rPr>
              <w:t>Údaj</w:t>
            </w:r>
          </w:p>
        </w:tc>
        <w:tc>
          <w:tcPr>
            <w:tcW w:w="6463" w:type="dxa"/>
            <w:shd w:val="clear" w:color="auto" w:fill="E7EDF4"/>
          </w:tcPr>
          <w:p w14:paraId="6E741240" w14:textId="77777777" w:rsidR="00814658" w:rsidRDefault="0065144D">
            <w:pPr>
              <w:spacing w:before="40" w:after="60"/>
            </w:pPr>
            <w:r>
              <w:rPr>
                <w:b/>
              </w:rPr>
              <w:t>Vyplní uchádzač</w:t>
            </w:r>
          </w:p>
        </w:tc>
      </w:tr>
      <w:tr w:rsidR="00814658" w14:paraId="03C2BFA7" w14:textId="77777777">
        <w:trPr>
          <w:cantSplit/>
        </w:trPr>
        <w:tc>
          <w:tcPr>
            <w:tcW w:w="3402" w:type="dxa"/>
          </w:tcPr>
          <w:p w14:paraId="2471392B" w14:textId="77777777" w:rsidR="00814658" w:rsidRDefault="0065144D">
            <w:pPr>
              <w:spacing w:before="40" w:after="60"/>
            </w:pPr>
            <w:r>
              <w:t>Obchodné meno / názov</w:t>
            </w:r>
          </w:p>
        </w:tc>
        <w:tc>
          <w:tcPr>
            <w:tcW w:w="6463" w:type="dxa"/>
          </w:tcPr>
          <w:p w14:paraId="26AADBE6" w14:textId="77777777" w:rsidR="00814658" w:rsidRDefault="00814658">
            <w:pPr>
              <w:spacing w:before="40" w:after="60"/>
            </w:pPr>
          </w:p>
        </w:tc>
      </w:tr>
      <w:tr w:rsidR="00814658" w14:paraId="36449CF7" w14:textId="77777777">
        <w:trPr>
          <w:cantSplit/>
        </w:trPr>
        <w:tc>
          <w:tcPr>
            <w:tcW w:w="3402" w:type="dxa"/>
          </w:tcPr>
          <w:p w14:paraId="613F2CE0" w14:textId="77777777" w:rsidR="00814658" w:rsidRDefault="0065144D">
            <w:pPr>
              <w:spacing w:before="40" w:after="60"/>
            </w:pPr>
            <w:r>
              <w:t>Sídlo / miesto podnikania</w:t>
            </w:r>
          </w:p>
        </w:tc>
        <w:tc>
          <w:tcPr>
            <w:tcW w:w="6463" w:type="dxa"/>
          </w:tcPr>
          <w:p w14:paraId="4FA98AF4" w14:textId="77777777" w:rsidR="00814658" w:rsidRDefault="00814658">
            <w:pPr>
              <w:spacing w:before="40" w:after="60"/>
            </w:pPr>
          </w:p>
        </w:tc>
      </w:tr>
      <w:tr w:rsidR="00814658" w14:paraId="5639FE9C" w14:textId="77777777">
        <w:trPr>
          <w:cantSplit/>
        </w:trPr>
        <w:tc>
          <w:tcPr>
            <w:tcW w:w="3402" w:type="dxa"/>
          </w:tcPr>
          <w:p w14:paraId="01467FE8" w14:textId="77777777" w:rsidR="00814658" w:rsidRDefault="0065144D">
            <w:pPr>
              <w:spacing w:before="40" w:after="60"/>
            </w:pPr>
            <w:r>
              <w:t>IČO / DIČ / IČ DPH</w:t>
            </w:r>
          </w:p>
        </w:tc>
        <w:tc>
          <w:tcPr>
            <w:tcW w:w="6463" w:type="dxa"/>
          </w:tcPr>
          <w:p w14:paraId="08A5A866" w14:textId="77777777" w:rsidR="00814658" w:rsidRDefault="00814658">
            <w:pPr>
              <w:spacing w:before="40" w:after="60"/>
            </w:pPr>
          </w:p>
        </w:tc>
      </w:tr>
      <w:tr w:rsidR="00814658" w14:paraId="0F9EC065" w14:textId="77777777">
        <w:trPr>
          <w:cantSplit/>
        </w:trPr>
        <w:tc>
          <w:tcPr>
            <w:tcW w:w="3402" w:type="dxa"/>
          </w:tcPr>
          <w:p w14:paraId="09E99CCD" w14:textId="77777777" w:rsidR="00814658" w:rsidRDefault="0065144D">
            <w:pPr>
              <w:spacing w:before="40" w:after="60"/>
            </w:pPr>
            <w:r>
              <w:t>Register a číslo zápisu</w:t>
            </w:r>
          </w:p>
        </w:tc>
        <w:tc>
          <w:tcPr>
            <w:tcW w:w="6463" w:type="dxa"/>
          </w:tcPr>
          <w:p w14:paraId="6231127A" w14:textId="77777777" w:rsidR="00814658" w:rsidRDefault="00814658">
            <w:pPr>
              <w:spacing w:before="40" w:after="60"/>
            </w:pPr>
          </w:p>
        </w:tc>
      </w:tr>
      <w:tr w:rsidR="00814658" w14:paraId="670E3725" w14:textId="77777777">
        <w:trPr>
          <w:cantSplit/>
        </w:trPr>
        <w:tc>
          <w:tcPr>
            <w:tcW w:w="3402" w:type="dxa"/>
          </w:tcPr>
          <w:p w14:paraId="58478FA6" w14:textId="77777777" w:rsidR="00814658" w:rsidRDefault="0065144D">
            <w:pPr>
              <w:spacing w:before="40" w:after="60"/>
            </w:pPr>
            <w:r>
              <w:t>Osoba oprávnená konať, funkcia</w:t>
            </w:r>
          </w:p>
        </w:tc>
        <w:tc>
          <w:tcPr>
            <w:tcW w:w="6463" w:type="dxa"/>
          </w:tcPr>
          <w:p w14:paraId="4C5EAC8B" w14:textId="77777777" w:rsidR="00814658" w:rsidRDefault="00814658">
            <w:pPr>
              <w:spacing w:before="40" w:after="60"/>
            </w:pPr>
          </w:p>
        </w:tc>
      </w:tr>
      <w:tr w:rsidR="00814658" w:rsidRPr="0066792E" w14:paraId="0B62D1F5" w14:textId="77777777">
        <w:trPr>
          <w:cantSplit/>
        </w:trPr>
        <w:tc>
          <w:tcPr>
            <w:tcW w:w="3402" w:type="dxa"/>
          </w:tcPr>
          <w:p w14:paraId="276680CD" w14:textId="77777777" w:rsidR="00814658" w:rsidRPr="0066792E" w:rsidRDefault="0065144D">
            <w:pPr>
              <w:spacing w:before="40" w:after="60"/>
              <w:rPr>
                <w:lang w:val="it-IT"/>
              </w:rPr>
            </w:pPr>
            <w:r w:rsidRPr="0066792E">
              <w:rPr>
                <w:lang w:val="it-IT"/>
              </w:rPr>
              <w:t>Kontaktná osoba, e-mail, telefón</w:t>
            </w:r>
          </w:p>
        </w:tc>
        <w:tc>
          <w:tcPr>
            <w:tcW w:w="6463" w:type="dxa"/>
          </w:tcPr>
          <w:p w14:paraId="226803B4" w14:textId="77777777" w:rsidR="00814658" w:rsidRPr="0066792E" w:rsidRDefault="00814658">
            <w:pPr>
              <w:spacing w:before="40" w:after="60"/>
              <w:rPr>
                <w:lang w:val="it-IT"/>
              </w:rPr>
            </w:pPr>
          </w:p>
        </w:tc>
      </w:tr>
    </w:tbl>
    <w:p w14:paraId="691D5501" w14:textId="77777777" w:rsidR="00814658" w:rsidRPr="0066792E" w:rsidRDefault="00814658">
      <w:pPr>
        <w:rPr>
          <w:lang w:val="it-IT"/>
        </w:rPr>
      </w:pPr>
    </w:p>
    <w:tbl>
      <w:tblPr>
        <w:tblStyle w:val="Mriekatabuky"/>
        <w:tblW w:w="0" w:type="auto"/>
        <w:tblLayout w:type="fixed"/>
        <w:tblLook w:val="04A0" w:firstRow="1" w:lastRow="0" w:firstColumn="1" w:lastColumn="0" w:noHBand="0" w:noVBand="1"/>
      </w:tblPr>
      <w:tblGrid>
        <w:gridCol w:w="6803"/>
        <w:gridCol w:w="3061"/>
      </w:tblGrid>
      <w:tr w:rsidR="00814658" w14:paraId="41A2B250" w14:textId="77777777">
        <w:trPr>
          <w:cantSplit/>
          <w:tblHeader/>
        </w:trPr>
        <w:tc>
          <w:tcPr>
            <w:tcW w:w="6803" w:type="dxa"/>
            <w:shd w:val="clear" w:color="auto" w:fill="E7EDF4"/>
          </w:tcPr>
          <w:p w14:paraId="2552FFA0" w14:textId="77777777" w:rsidR="00814658" w:rsidRDefault="0065144D">
            <w:pPr>
              <w:spacing w:before="40" w:after="60"/>
            </w:pPr>
            <w:r>
              <w:rPr>
                <w:b/>
              </w:rPr>
              <w:t>Cena</w:t>
            </w:r>
          </w:p>
        </w:tc>
        <w:tc>
          <w:tcPr>
            <w:tcW w:w="3061" w:type="dxa"/>
            <w:shd w:val="clear" w:color="auto" w:fill="E7EDF4"/>
          </w:tcPr>
          <w:p w14:paraId="7C25650E" w14:textId="77777777" w:rsidR="00814658" w:rsidRDefault="0065144D">
            <w:pPr>
              <w:spacing w:before="40" w:after="60"/>
            </w:pPr>
            <w:r>
              <w:rPr>
                <w:b/>
              </w:rPr>
              <w:t>EUR</w:t>
            </w:r>
          </w:p>
        </w:tc>
      </w:tr>
      <w:tr w:rsidR="00814658" w14:paraId="4E45280D" w14:textId="77777777">
        <w:trPr>
          <w:cantSplit/>
        </w:trPr>
        <w:tc>
          <w:tcPr>
            <w:tcW w:w="6803" w:type="dxa"/>
          </w:tcPr>
          <w:p w14:paraId="199F7404" w14:textId="77777777" w:rsidR="00814658" w:rsidRDefault="0065144D">
            <w:pPr>
              <w:spacing w:before="40" w:after="60"/>
            </w:pPr>
            <w:r>
              <w:t>Časť 1 bez DPH (P01, B5)</w:t>
            </w:r>
          </w:p>
        </w:tc>
        <w:tc>
          <w:tcPr>
            <w:tcW w:w="3061" w:type="dxa"/>
          </w:tcPr>
          <w:p w14:paraId="153285D6" w14:textId="77777777" w:rsidR="00814658" w:rsidRDefault="00814658">
            <w:pPr>
              <w:spacing w:before="40" w:after="60"/>
            </w:pPr>
          </w:p>
        </w:tc>
      </w:tr>
      <w:tr w:rsidR="00814658" w14:paraId="57FCFAF4" w14:textId="77777777">
        <w:trPr>
          <w:cantSplit/>
        </w:trPr>
        <w:tc>
          <w:tcPr>
            <w:tcW w:w="6803" w:type="dxa"/>
          </w:tcPr>
          <w:p w14:paraId="4E1E553C" w14:textId="77777777" w:rsidR="00814658" w:rsidRDefault="0065144D">
            <w:pPr>
              <w:spacing w:before="40" w:after="60"/>
            </w:pPr>
            <w:r>
              <w:t>Časť 2 bez DPH (P01, B6)</w:t>
            </w:r>
          </w:p>
        </w:tc>
        <w:tc>
          <w:tcPr>
            <w:tcW w:w="3061" w:type="dxa"/>
          </w:tcPr>
          <w:p w14:paraId="7CB8C8D1" w14:textId="77777777" w:rsidR="00814658" w:rsidRDefault="00814658">
            <w:pPr>
              <w:spacing w:before="40" w:after="60"/>
            </w:pPr>
          </w:p>
        </w:tc>
      </w:tr>
      <w:tr w:rsidR="00814658" w14:paraId="678F2C41" w14:textId="77777777">
        <w:trPr>
          <w:cantSplit/>
        </w:trPr>
        <w:tc>
          <w:tcPr>
            <w:tcW w:w="6803" w:type="dxa"/>
          </w:tcPr>
          <w:p w14:paraId="1F343464" w14:textId="77777777" w:rsidR="00814658" w:rsidRDefault="0065144D">
            <w:pPr>
              <w:spacing w:before="40" w:after="60"/>
            </w:pPr>
            <w:r>
              <w:t>CELKOVÁ CENA BEZ DPH – KRITÉRIUM (P01, B8)</w:t>
            </w:r>
          </w:p>
        </w:tc>
        <w:tc>
          <w:tcPr>
            <w:tcW w:w="3061" w:type="dxa"/>
          </w:tcPr>
          <w:p w14:paraId="30CA9A53" w14:textId="77777777" w:rsidR="00814658" w:rsidRDefault="00814658">
            <w:pPr>
              <w:spacing w:before="40" w:after="60"/>
            </w:pPr>
          </w:p>
        </w:tc>
      </w:tr>
      <w:tr w:rsidR="00814658" w:rsidRPr="0066792E" w14:paraId="68980D0E" w14:textId="77777777">
        <w:trPr>
          <w:cantSplit/>
        </w:trPr>
        <w:tc>
          <w:tcPr>
            <w:tcW w:w="6803" w:type="dxa"/>
          </w:tcPr>
          <w:p w14:paraId="7AA1AC1A" w14:textId="77777777" w:rsidR="00814658" w:rsidRPr="0066792E" w:rsidRDefault="0065144D">
            <w:pPr>
              <w:spacing w:before="40" w:after="60"/>
              <w:rPr>
                <w:lang w:val="it-IT"/>
              </w:rPr>
            </w:pPr>
            <w:r w:rsidRPr="0066792E">
              <w:rPr>
                <w:lang w:val="it-IT"/>
              </w:rPr>
              <w:t>DPH – informatívna suma / pri neplatiteľovi 0</w:t>
            </w:r>
          </w:p>
        </w:tc>
        <w:tc>
          <w:tcPr>
            <w:tcW w:w="3061" w:type="dxa"/>
          </w:tcPr>
          <w:p w14:paraId="27545044" w14:textId="77777777" w:rsidR="00814658" w:rsidRPr="0066792E" w:rsidRDefault="00814658">
            <w:pPr>
              <w:spacing w:before="40" w:after="60"/>
              <w:rPr>
                <w:lang w:val="it-IT"/>
              </w:rPr>
            </w:pPr>
          </w:p>
        </w:tc>
      </w:tr>
      <w:tr w:rsidR="00814658" w:rsidRPr="0066792E" w14:paraId="48CAF3D1" w14:textId="77777777">
        <w:trPr>
          <w:cantSplit/>
        </w:trPr>
        <w:tc>
          <w:tcPr>
            <w:tcW w:w="6803" w:type="dxa"/>
          </w:tcPr>
          <w:p w14:paraId="2C39AF73" w14:textId="77777777" w:rsidR="00814658" w:rsidRPr="0066792E" w:rsidRDefault="0065144D">
            <w:pPr>
              <w:spacing w:before="40" w:after="60"/>
              <w:rPr>
                <w:lang w:val="it-IT"/>
              </w:rPr>
            </w:pPr>
            <w:r w:rsidRPr="0066792E">
              <w:rPr>
                <w:lang w:val="it-IT"/>
              </w:rPr>
              <w:t>Cena s DPH – informatívna / konečná cena neplatiteľa</w:t>
            </w:r>
          </w:p>
        </w:tc>
        <w:tc>
          <w:tcPr>
            <w:tcW w:w="3061" w:type="dxa"/>
          </w:tcPr>
          <w:p w14:paraId="3C0C8EB1" w14:textId="77777777" w:rsidR="00814658" w:rsidRPr="0066792E" w:rsidRDefault="00814658">
            <w:pPr>
              <w:spacing w:before="40" w:after="60"/>
              <w:rPr>
                <w:lang w:val="it-IT"/>
              </w:rPr>
            </w:pPr>
          </w:p>
        </w:tc>
      </w:tr>
    </w:tbl>
    <w:p w14:paraId="2CF878C3" w14:textId="77777777" w:rsidR="00814658" w:rsidRPr="0066792E" w:rsidRDefault="00814658">
      <w:pPr>
        <w:rPr>
          <w:lang w:val="it-IT"/>
        </w:rPr>
      </w:pPr>
    </w:p>
    <w:p w14:paraId="533D9087" w14:textId="77777777" w:rsidR="00814658" w:rsidRPr="0066792E" w:rsidRDefault="0065144D">
      <w:pPr>
        <w:rPr>
          <w:lang w:val="it-IT"/>
        </w:rPr>
      </w:pPr>
      <w:r w:rsidRPr="0066792E">
        <w:rPr>
          <w:lang w:val="it-IT"/>
        </w:rPr>
        <w:t>Postavenie k DPH (vyznačte):  ☐ platiteľ DPH   ☐ neplatiteľ DPH</w:t>
      </w:r>
      <w:r w:rsidRPr="0066792E">
        <w:rPr>
          <w:lang w:val="it-IT"/>
        </w:rPr>
        <w:br/>
        <w:t>Režim predpokladanej fakturácie (vyznačte):  ☐ prenesenie daňovej povinnosti   ☐ bežný režim s DPH   ☐ neplatiteľ   ☐ iný zákonný režim: ____________________</w:t>
      </w:r>
    </w:p>
    <w:p w14:paraId="7BDE7404" w14:textId="77777777" w:rsidR="00814658" w:rsidRPr="0066792E" w:rsidRDefault="0065144D">
      <w:pPr>
        <w:rPr>
          <w:lang w:val="it-IT"/>
        </w:rPr>
      </w:pPr>
      <w:r w:rsidRPr="0066792E">
        <w:rPr>
          <w:lang w:val="it-IT"/>
        </w:rPr>
        <w:t>Potvrdzujem, že celková cena zodpovedá úplnému ocenenému P01 a zahŕňa celý predmet zákazky. Pri neplatiteľovi DPH ide o konečnú cenu. Informatívne vyčíslenie DPH nemení zákonný režim fakturácie.</w:t>
      </w:r>
    </w:p>
    <w:p w14:paraId="2015A9A7" w14:textId="77777777" w:rsidR="00814658" w:rsidRPr="0066792E" w:rsidRDefault="0065144D">
      <w:pPr>
        <w:rPr>
          <w:lang w:val="it-IT"/>
        </w:rPr>
      </w:pPr>
      <w:r w:rsidRPr="0066792E">
        <w:rPr>
          <w:lang w:val="it-IT"/>
        </w:rPr>
        <w:t>Akceptujem výzvu, súťažné podklady, záväzný návrh zmluvy a všetky jeho sprístupnené prílohy. Ponuku predkladám bez vecných výhrad; akceptujem Časť 1 do 4 mesiacov a celé dielo do 8 mesiacov od prevzatia staveniska, jedno konečné prevzatie a podmienky realizácie pri plnej prevádzke. Zabezpečím poistenie s limitom najmenej 500 000 EUR v zmluvnej lehote.</w:t>
      </w:r>
    </w:p>
    <w:p w14:paraId="7A1A2A3B" w14:textId="77777777" w:rsidR="00814658" w:rsidRPr="0066792E" w:rsidRDefault="0065144D">
      <w:pPr>
        <w:rPr>
          <w:lang w:val="it-IT"/>
        </w:rPr>
      </w:pPr>
      <w:r w:rsidRPr="0066792E">
        <w:rPr>
          <w:lang w:val="it-IT"/>
        </w:rPr>
        <w:t>Ponukou som viazaný do 30. 06. 2027. Všetky ponúkané práce, výrobky a riešenia spĺňajú zverejnené požiadavky.</w:t>
      </w:r>
      <w:r w:rsidRPr="0066792E">
        <w:rPr>
          <w:lang w:val="it-IT"/>
        </w:rPr>
        <w:br/>
      </w:r>
      <w:r w:rsidRPr="0066792E">
        <w:rPr>
          <w:lang w:val="it-IT"/>
        </w:rPr>
        <w:t>Ekvivalenty:  ☐ neponúkam   ☐ ponúkam podľa priloženého P07 a technických dokladov.</w:t>
      </w:r>
      <w:r w:rsidRPr="0066792E">
        <w:rPr>
          <w:lang w:val="it-IT"/>
        </w:rPr>
        <w:br/>
        <w:t>Subdodávatelia: podľa P05.</w:t>
      </w:r>
      <w:r w:rsidRPr="0066792E">
        <w:rPr>
          <w:lang w:val="it-IT"/>
        </w:rPr>
        <w:br/>
        <w:t>Nulové položky, ak existujú – identifikácia a vysvetlenie: ______________________________</w:t>
      </w:r>
    </w:p>
    <w:p w14:paraId="58D30CF9" w14:textId="77777777" w:rsidR="00814658" w:rsidRPr="0066792E" w:rsidRDefault="0065144D">
      <w:pPr>
        <w:keepNext/>
        <w:rPr>
          <w:lang w:val="it-IT"/>
        </w:rPr>
      </w:pPr>
      <w:r w:rsidRPr="0066792E">
        <w:rPr>
          <w:lang w:val="it-IT"/>
        </w:rPr>
        <w:t>V ____________________ dňa ____________________</w:t>
      </w:r>
    </w:p>
    <w:p w14:paraId="33A589E5" w14:textId="77777777" w:rsidR="00814658" w:rsidRPr="0066792E" w:rsidRDefault="0065144D">
      <w:pPr>
        <w:keepLines/>
        <w:rPr>
          <w:lang w:val="it-IT"/>
        </w:rPr>
      </w:pPr>
      <w:r w:rsidRPr="0066792E">
        <w:rPr>
          <w:lang w:val="it-IT"/>
        </w:rPr>
        <w:t>Meno a funkcia osoby oprávnenej konať za uchádzača</w:t>
      </w:r>
      <w:r w:rsidRPr="0066792E">
        <w:rPr>
          <w:lang w:val="it-IT"/>
        </w:rPr>
        <w:br/>
      </w:r>
      <w:r w:rsidRPr="0066792E">
        <w:rPr>
          <w:lang w:val="it-IT"/>
        </w:rPr>
        <w:br/>
        <w:t>________________________________________</w:t>
      </w:r>
      <w:r w:rsidRPr="0066792E">
        <w:rPr>
          <w:lang w:val="it-IT"/>
        </w:rPr>
        <w:br/>
        <w:t>Podpis</w:t>
      </w:r>
    </w:p>
    <w:sectPr w:rsidR="00814658" w:rsidRPr="0066792E" w:rsidSect="00034616">
      <w:headerReference w:type="default" r:id="rId8"/>
      <w:footerReference w:type="default" r:id="rId9"/>
      <w:pgSz w:w="11906" w:h="16838"/>
      <w:pgMar w:top="1020" w:right="1020" w:bottom="907" w:left="1020" w:header="340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5823C" w14:textId="77777777" w:rsidR="0065144D" w:rsidRDefault="0065144D">
      <w:pPr>
        <w:spacing w:after="0" w:line="240" w:lineRule="auto"/>
      </w:pPr>
      <w:r>
        <w:separator/>
      </w:r>
    </w:p>
  </w:endnote>
  <w:endnote w:type="continuationSeparator" w:id="0">
    <w:p w14:paraId="1316B9B6" w14:textId="77777777" w:rsidR="0065144D" w:rsidRDefault="006514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0B183" w14:textId="77777777" w:rsidR="00814658" w:rsidRDefault="0065144D">
    <w:pPr>
      <w:jc w:val="right"/>
    </w:pPr>
    <w:r>
      <w:rPr>
        <w:color w:val="666666"/>
        <w:sz w:val="16"/>
      </w:rPr>
      <w:t>BEL • 9/SP/2026-73.</w:t>
    </w:r>
    <w:proofErr w:type="gramStart"/>
    <w:r>
      <w:rPr>
        <w:color w:val="666666"/>
        <w:sz w:val="16"/>
      </w:rPr>
      <w:t>7  |</w:t>
    </w:r>
    <w:proofErr w:type="gramEnd"/>
    <w:r>
      <w:rPr>
        <w:color w:val="666666"/>
        <w:sz w:val="16"/>
      </w:rPr>
      <w:t xml:space="preserve">  </w:t>
    </w:r>
    <w:r>
      <w:fldChar w:fldCharType="begin"/>
    </w:r>
    <w:r>
      <w:instrText>PAGE</w:instrText>
    </w:r>
    <w:r>
      <w:fldChar w:fldCharType="separate"/>
    </w:r>
    <w:r w:rsidR="0066792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8EE30" w14:textId="77777777" w:rsidR="0065144D" w:rsidRDefault="0065144D">
      <w:pPr>
        <w:spacing w:after="0" w:line="240" w:lineRule="auto"/>
      </w:pPr>
      <w:r>
        <w:separator/>
      </w:r>
    </w:p>
  </w:footnote>
  <w:footnote w:type="continuationSeparator" w:id="0">
    <w:p w14:paraId="1E45D647" w14:textId="77777777" w:rsidR="0065144D" w:rsidRDefault="006514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6A161" w14:textId="77777777" w:rsidR="00814658" w:rsidRDefault="0065144D">
    <w:r w:rsidRPr="0066792E">
      <w:rPr>
        <w:color w:val="666666"/>
        <w:sz w:val="16"/>
        <w:lang w:val="it-IT"/>
      </w:rPr>
      <w:t xml:space="preserve">SYRÁREŇ BEL SLOVENSKO, a.s.  </w:t>
    </w:r>
    <w:proofErr w:type="gramStart"/>
    <w:r>
      <w:rPr>
        <w:color w:val="666666"/>
        <w:sz w:val="16"/>
      </w:rPr>
      <w:t>|  73.7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lovanzo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lovanzo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Zo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Zo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lovanzo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Zo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30729086">
    <w:abstractNumId w:val="8"/>
  </w:num>
  <w:num w:numId="2" w16cid:durableId="484247364">
    <w:abstractNumId w:val="6"/>
  </w:num>
  <w:num w:numId="3" w16cid:durableId="1005867224">
    <w:abstractNumId w:val="5"/>
  </w:num>
  <w:num w:numId="4" w16cid:durableId="1956130729">
    <w:abstractNumId w:val="4"/>
  </w:num>
  <w:num w:numId="5" w16cid:durableId="194201652">
    <w:abstractNumId w:val="7"/>
  </w:num>
  <w:num w:numId="6" w16cid:durableId="1863278919">
    <w:abstractNumId w:val="3"/>
  </w:num>
  <w:num w:numId="7" w16cid:durableId="2050110998">
    <w:abstractNumId w:val="2"/>
  </w:num>
  <w:num w:numId="8" w16cid:durableId="196937751">
    <w:abstractNumId w:val="1"/>
  </w:num>
  <w:num w:numId="9" w16cid:durableId="16820026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B5404"/>
    <w:rsid w:val="0065144D"/>
    <w:rsid w:val="0066792E"/>
    <w:rsid w:val="00814658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D32F90"/>
  <w14:defaultImageDpi w14:val="300"/>
  <w15:docId w15:val="{9D348849-BE77-48C5-8372-808CDD4D3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FC693F"/>
    <w:pPr>
      <w:spacing w:after="120" w:line="259" w:lineRule="auto"/>
    </w:pPr>
    <w:rPr>
      <w:rFonts w:ascii="Arial" w:hAnsi="Arial"/>
      <w:sz w:val="20"/>
    </w:rPr>
  </w:style>
  <w:style w:type="paragraph" w:styleId="Nadpis1">
    <w:name w:val="heading 1"/>
    <w:basedOn w:val="Normlny"/>
    <w:next w:val="Normlny"/>
    <w:link w:val="Nadpis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/>
      <w:b/>
      <w:bCs/>
      <w:color w:val="173A5B"/>
      <w:sz w:val="26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/>
      <w:b/>
      <w:bCs/>
      <w:color w:val="173A5B"/>
      <w:sz w:val="22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618BF"/>
  </w:style>
  <w:style w:type="paragraph" w:styleId="Pta">
    <w:name w:val="footer"/>
    <w:basedOn w:val="Normlny"/>
    <w:link w:val="Pta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618BF"/>
  </w:style>
  <w:style w:type="paragraph" w:styleId="Bezriadkovania">
    <w:name w:val="No Spacing"/>
    <w:uiPriority w:val="1"/>
    <w:qFormat/>
    <w:rsid w:val="00FC693F"/>
    <w:pPr>
      <w:spacing w:after="0" w:line="240" w:lineRule="auto"/>
    </w:pPr>
  </w:style>
  <w:style w:type="character" w:customStyle="1" w:styleId="Nadpis1Char">
    <w:name w:val="Nadpis 1 Char"/>
    <w:basedOn w:val="Predvolenpsmoodseku"/>
    <w:link w:val="Nadpi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zov">
    <w:name w:val="Title"/>
    <w:basedOn w:val="Normlny"/>
    <w:next w:val="Normlny"/>
    <w:link w:val="NzovChar"/>
    <w:uiPriority w:val="10"/>
    <w:qFormat/>
    <w:rsid w:val="00FC693F"/>
    <w:pPr>
      <w:pBdr>
        <w:bottom w:val="single" w:sz="8" w:space="4" w:color="4F81BD" w:themeColor="accent1"/>
      </w:pBdr>
      <w:spacing w:before="200" w:after="100" w:line="240" w:lineRule="auto"/>
      <w:contextualSpacing/>
    </w:pPr>
    <w:rPr>
      <w:rFonts w:asciiTheme="majorHAnsi" w:eastAsiaTheme="majorEastAsia" w:hAnsiTheme="majorHAnsi" w:cstheme="majorBidi"/>
      <w:color w:val="173A5B"/>
      <w:spacing w:val="5"/>
      <w:kern w:val="28"/>
      <w:sz w:val="38"/>
      <w:szCs w:val="52"/>
    </w:rPr>
  </w:style>
  <w:style w:type="character" w:customStyle="1" w:styleId="NzovChar">
    <w:name w:val="Názov Char"/>
    <w:basedOn w:val="Predvolenpsmoodseku"/>
    <w:link w:val="Nzo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Predvolenpsmoodseku"/>
    <w:link w:val="Podtitu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ekzoznamu">
    <w:name w:val="List Paragraph"/>
    <w:basedOn w:val="Normlny"/>
    <w:uiPriority w:val="34"/>
    <w:qFormat/>
    <w:rsid w:val="00FC693F"/>
    <w:pPr>
      <w:ind w:left="720"/>
      <w:contextualSpacing/>
    </w:pPr>
  </w:style>
  <w:style w:type="paragraph" w:styleId="Zkladntext">
    <w:name w:val="Body Text"/>
    <w:basedOn w:val="Normlny"/>
    <w:link w:val="ZkladntextChar"/>
    <w:uiPriority w:val="99"/>
    <w:unhideWhenUsed/>
    <w:rsid w:val="00AA1D8D"/>
  </w:style>
  <w:style w:type="character" w:customStyle="1" w:styleId="ZkladntextChar">
    <w:name w:val="Základný text Char"/>
    <w:basedOn w:val="Predvolenpsmoodseku"/>
    <w:link w:val="Zkladntext"/>
    <w:uiPriority w:val="99"/>
    <w:rsid w:val="00AA1D8D"/>
  </w:style>
  <w:style w:type="paragraph" w:styleId="Zkladntext2">
    <w:name w:val="Body Text 2"/>
    <w:basedOn w:val="Normlny"/>
    <w:link w:val="Zkladntext2Char"/>
    <w:uiPriority w:val="99"/>
    <w:unhideWhenUsed/>
    <w:rsid w:val="00AA1D8D"/>
    <w:pPr>
      <w:spacing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rsid w:val="00AA1D8D"/>
  </w:style>
  <w:style w:type="paragraph" w:styleId="Zkladntext3">
    <w:name w:val="Body Text 3"/>
    <w:basedOn w:val="Normlny"/>
    <w:link w:val="Zkladntext3Char"/>
    <w:uiPriority w:val="99"/>
    <w:unhideWhenUsed/>
    <w:rsid w:val="00AA1D8D"/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uiPriority w:val="99"/>
    <w:rsid w:val="00AA1D8D"/>
    <w:rPr>
      <w:sz w:val="16"/>
      <w:szCs w:val="16"/>
    </w:rPr>
  </w:style>
  <w:style w:type="paragraph" w:styleId="Zoznam">
    <w:name w:val="List"/>
    <w:basedOn w:val="Normlny"/>
    <w:uiPriority w:val="99"/>
    <w:unhideWhenUsed/>
    <w:rsid w:val="00AA1D8D"/>
    <w:pPr>
      <w:ind w:left="360" w:hanging="360"/>
      <w:contextualSpacing/>
    </w:pPr>
  </w:style>
  <w:style w:type="paragraph" w:styleId="Zoznam2">
    <w:name w:val="List 2"/>
    <w:basedOn w:val="Normlny"/>
    <w:uiPriority w:val="99"/>
    <w:unhideWhenUsed/>
    <w:rsid w:val="00326F90"/>
    <w:pPr>
      <w:ind w:left="720" w:hanging="360"/>
      <w:contextualSpacing/>
    </w:pPr>
  </w:style>
  <w:style w:type="paragraph" w:styleId="Zoznam3">
    <w:name w:val="List 3"/>
    <w:basedOn w:val="Normlny"/>
    <w:uiPriority w:val="99"/>
    <w:unhideWhenUsed/>
    <w:rsid w:val="00326F90"/>
    <w:pPr>
      <w:ind w:left="1080" w:hanging="360"/>
      <w:contextualSpacing/>
    </w:pPr>
  </w:style>
  <w:style w:type="paragraph" w:styleId="Zoznamsodrkami">
    <w:name w:val="List Bullet"/>
    <w:basedOn w:val="Normlny"/>
    <w:uiPriority w:val="99"/>
    <w:unhideWhenUsed/>
    <w:rsid w:val="00326F90"/>
    <w:pPr>
      <w:numPr>
        <w:numId w:val="1"/>
      </w:numPr>
      <w:contextualSpacing/>
    </w:pPr>
  </w:style>
  <w:style w:type="paragraph" w:styleId="Zoznamsodrkami2">
    <w:name w:val="List Bullet 2"/>
    <w:basedOn w:val="Normlny"/>
    <w:uiPriority w:val="99"/>
    <w:unhideWhenUsed/>
    <w:rsid w:val="00326F90"/>
    <w:pPr>
      <w:numPr>
        <w:numId w:val="2"/>
      </w:numPr>
      <w:contextualSpacing/>
    </w:pPr>
  </w:style>
  <w:style w:type="paragraph" w:styleId="Zoznamsodrkami3">
    <w:name w:val="List Bullet 3"/>
    <w:basedOn w:val="Normlny"/>
    <w:uiPriority w:val="99"/>
    <w:unhideWhenUsed/>
    <w:rsid w:val="00326F90"/>
    <w:pPr>
      <w:numPr>
        <w:numId w:val="3"/>
      </w:numPr>
      <w:contextualSpacing/>
    </w:pPr>
  </w:style>
  <w:style w:type="paragraph" w:styleId="slovanzoznam">
    <w:name w:val="List Number"/>
    <w:basedOn w:val="Normlny"/>
    <w:uiPriority w:val="99"/>
    <w:unhideWhenUsed/>
    <w:rsid w:val="00326F90"/>
    <w:pPr>
      <w:numPr>
        <w:numId w:val="5"/>
      </w:numPr>
      <w:contextualSpacing/>
    </w:pPr>
  </w:style>
  <w:style w:type="paragraph" w:styleId="slovanzoznam2">
    <w:name w:val="List Number 2"/>
    <w:basedOn w:val="Normlny"/>
    <w:uiPriority w:val="99"/>
    <w:unhideWhenUsed/>
    <w:rsid w:val="0029639D"/>
    <w:pPr>
      <w:numPr>
        <w:numId w:val="6"/>
      </w:numPr>
      <w:contextualSpacing/>
    </w:pPr>
  </w:style>
  <w:style w:type="paragraph" w:styleId="slovanzoznam3">
    <w:name w:val="List Number 3"/>
    <w:basedOn w:val="Normlny"/>
    <w:uiPriority w:val="99"/>
    <w:unhideWhenUsed/>
    <w:rsid w:val="0029639D"/>
    <w:pPr>
      <w:numPr>
        <w:numId w:val="7"/>
      </w:numPr>
      <w:contextualSpacing/>
    </w:pPr>
  </w:style>
  <w:style w:type="paragraph" w:styleId="Pokraovaniezoznamu">
    <w:name w:val="List Continue"/>
    <w:basedOn w:val="Normlny"/>
    <w:uiPriority w:val="99"/>
    <w:unhideWhenUsed/>
    <w:rsid w:val="0029639D"/>
    <w:pPr>
      <w:ind w:left="360"/>
      <w:contextualSpacing/>
    </w:pPr>
  </w:style>
  <w:style w:type="paragraph" w:styleId="Pokraovaniezoznamu2">
    <w:name w:val="List Continue 2"/>
    <w:basedOn w:val="Normlny"/>
    <w:uiPriority w:val="99"/>
    <w:unhideWhenUsed/>
    <w:rsid w:val="0029639D"/>
    <w:pPr>
      <w:ind w:left="720"/>
      <w:contextualSpacing/>
    </w:pPr>
  </w:style>
  <w:style w:type="paragraph" w:styleId="Pokraovaniezoznamu3">
    <w:name w:val="List Continue 3"/>
    <w:basedOn w:val="Normlny"/>
    <w:uiPriority w:val="99"/>
    <w:unhideWhenUsed/>
    <w:rsid w:val="0029639D"/>
    <w:pPr>
      <w:ind w:left="1080"/>
      <w:contextualSpacing/>
    </w:pPr>
  </w:style>
  <w:style w:type="paragraph" w:styleId="Textmakra">
    <w:name w:val="macro"/>
    <w:link w:val="Textmakra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kraChar">
    <w:name w:val="Text makra Char"/>
    <w:basedOn w:val="Predvolenpsmoodseku"/>
    <w:link w:val="Textmakra"/>
    <w:uiPriority w:val="99"/>
    <w:rsid w:val="0029639D"/>
    <w:rPr>
      <w:rFonts w:ascii="Courier" w:hAnsi="Courier"/>
      <w:sz w:val="20"/>
      <w:szCs w:val="20"/>
    </w:rPr>
  </w:style>
  <w:style w:type="paragraph" w:styleId="Citcia">
    <w:name w:val="Quote"/>
    <w:basedOn w:val="Normlny"/>
    <w:next w:val="Normlny"/>
    <w:link w:val="CitciaChar"/>
    <w:uiPriority w:val="29"/>
    <w:qFormat/>
    <w:rsid w:val="00FC693F"/>
    <w:rPr>
      <w:i/>
      <w:iCs/>
      <w:color w:val="000000" w:themeColor="text1"/>
    </w:rPr>
  </w:style>
  <w:style w:type="character" w:customStyle="1" w:styleId="CitciaChar">
    <w:name w:val="Citácia Char"/>
    <w:basedOn w:val="Predvolenpsmoodseku"/>
    <w:link w:val="Citcia"/>
    <w:uiPriority w:val="29"/>
    <w:rsid w:val="00FC693F"/>
    <w:rPr>
      <w:i/>
      <w:iCs/>
      <w:color w:val="000000" w:themeColor="text1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Popis">
    <w:name w:val="caption"/>
    <w:basedOn w:val="Normlny"/>
    <w:next w:val="Norm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Vrazn">
    <w:name w:val="Strong"/>
    <w:basedOn w:val="Predvolenpsmoodseku"/>
    <w:uiPriority w:val="22"/>
    <w:qFormat/>
    <w:rsid w:val="00FC693F"/>
    <w:rPr>
      <w:b/>
      <w:bCs/>
    </w:rPr>
  </w:style>
  <w:style w:type="character" w:styleId="Zvraznenie">
    <w:name w:val="Emphasis"/>
    <w:basedOn w:val="Predvolenpsmoodseku"/>
    <w:uiPriority w:val="20"/>
    <w:qFormat/>
    <w:rsid w:val="00FC693F"/>
    <w:rPr>
      <w:i/>
      <w:iCs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FC693F"/>
    <w:rPr>
      <w:b/>
      <w:bCs/>
      <w:i/>
      <w:iCs/>
      <w:color w:val="4F81BD" w:themeColor="accent1"/>
    </w:rPr>
  </w:style>
  <w:style w:type="character" w:styleId="Jemnzvraznenie">
    <w:name w:val="Subtle Emphasis"/>
    <w:basedOn w:val="Predvolenpsmoodseku"/>
    <w:uiPriority w:val="19"/>
    <w:qFormat/>
    <w:rsid w:val="00FC693F"/>
    <w:rPr>
      <w:i/>
      <w:iCs/>
      <w:color w:val="808080" w:themeColor="text1" w:themeTint="7F"/>
    </w:rPr>
  </w:style>
  <w:style w:type="character" w:styleId="Intenzvnezvraznenie">
    <w:name w:val="Intense Emphasis"/>
    <w:basedOn w:val="Predvolenpsmoodseku"/>
    <w:uiPriority w:val="21"/>
    <w:qFormat/>
    <w:rsid w:val="00FC693F"/>
    <w:rPr>
      <w:b/>
      <w:bCs/>
      <w:i/>
      <w:iCs/>
      <w:color w:val="4F81BD" w:themeColor="accent1"/>
    </w:rPr>
  </w:style>
  <w:style w:type="character" w:styleId="Jemnodkaz">
    <w:name w:val="Subtle Reference"/>
    <w:basedOn w:val="Predvolenpsmoodseku"/>
    <w:uiPriority w:val="31"/>
    <w:qFormat/>
    <w:rsid w:val="00FC693F"/>
    <w:rPr>
      <w:smallCaps/>
      <w:color w:val="C0504D" w:themeColor="accent2"/>
      <w:u w:val="single"/>
    </w:rPr>
  </w:style>
  <w:style w:type="character" w:styleId="Zvraznenodkaz">
    <w:name w:val="Intense Reference"/>
    <w:basedOn w:val="Predvolenpsmoodsek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zovknihy">
    <w:name w:val="Book Title"/>
    <w:basedOn w:val="Predvolenpsmoodseku"/>
    <w:uiPriority w:val="33"/>
    <w:qFormat/>
    <w:rsid w:val="00FC693F"/>
    <w:rPr>
      <w:b/>
      <w:bCs/>
      <w:smallCaps/>
      <w:spacing w:val="5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FC693F"/>
    <w:pPr>
      <w:outlineLvl w:val="9"/>
    </w:pPr>
  </w:style>
  <w:style w:type="table" w:styleId="Mriekatabuky">
    <w:name w:val="Table Grid"/>
    <w:basedOn w:val="Normlnatabuk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podfarbenie">
    <w:name w:val="Light Shading"/>
    <w:basedOn w:val="Normlnatabuk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podfarbeniezvraznenie1">
    <w:name w:val="Light Shading Accent 1"/>
    <w:basedOn w:val="Normlnatabuk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etlpodfarbeniezvraznenie2">
    <w:name w:val="Light Shading Accent 2"/>
    <w:basedOn w:val="Normlnatabuk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etlpodfarbeniezvraznenie3">
    <w:name w:val="Light Shading Accent 3"/>
    <w:basedOn w:val="Normlnatabuk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etlpodfarbeniezvraznenie4">
    <w:name w:val="Light Shading Accent 4"/>
    <w:basedOn w:val="Normlnatabuk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etlpodfarbeniezvraznenie5">
    <w:name w:val="Light Shading Accent 5"/>
    <w:basedOn w:val="Normlnatabuk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podfarbeniezvraznenie6">
    <w:name w:val="Light Shading Accent 6"/>
    <w:basedOn w:val="Normlnatabuk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etlzoznam">
    <w:name w:val="Light List"/>
    <w:basedOn w:val="Normlnatabu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etlzoznamzvraznenie1">
    <w:name w:val="Light List Accent 1"/>
    <w:basedOn w:val="Normlnatabu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etlzoznamzvraznenie2">
    <w:name w:val="Light List Accent 2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etlzoznamzvraznenie3">
    <w:name w:val="Light List Accent 3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etlzoznamzvraznenie4">
    <w:name w:val="Light List Accent 4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etlzoznamzvraznenie5">
    <w:name w:val="Light List Accent 5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etlzoznamzvraznenie6">
    <w:name w:val="Light List Accent 6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etlmrieka">
    <w:name w:val="Light Grid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etlmriekazvraznenie1">
    <w:name w:val="Light Grid Accent 1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mriekazvraznenie2">
    <w:name w:val="Light Grid Accent 2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etlmriekazvraznenie3">
    <w:name w:val="Light Grid Accent 3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etlmriekazvraznenie4">
    <w:name w:val="Light Grid Accent 4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etlmriekazvraznenie5">
    <w:name w:val="Light Grid Accent 5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etlmriekazvraznenie6">
    <w:name w:val="Light Grid Accent 6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trednpodfarbenie1">
    <w:name w:val="Medium Shading 1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1">
    <w:name w:val="Medium Shading 1 Accent 1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2">
    <w:name w:val="Medium Shading 1 Accent 2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3">
    <w:name w:val="Medium Shading 1 Accent 3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4">
    <w:name w:val="Medium Shading 1 Accent 4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5">
    <w:name w:val="Medium Shading 1 Accent 5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Farebnpodfarbenie1zvraznenie6">
    <w:name w:val="Medium Shading 1 Accent 6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2">
    <w:name w:val="Medium Shading 2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1">
    <w:name w:val="Medium Shading 2 Accent 1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2">
    <w:name w:val="Medium Shading 2 Accent 2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3">
    <w:name w:val="Medium Shading 2 Accent 3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4">
    <w:name w:val="Medium Shading 2 Accent 4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5">
    <w:name w:val="Medium Shading 2 Accent 5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arebnpodfarbenie2zvraznenie6">
    <w:name w:val="Medium Shading 2 Accent 6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zoznam1">
    <w:name w:val="Medium List 1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rednzoznam1zvraznenie1">
    <w:name w:val="Medium List 1 Accent 1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trednzoznam1zvraznenie2">
    <w:name w:val="Medium List 1 Accent 2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trednzoznam1zvraznenie3">
    <w:name w:val="Medium List 1 Accent 3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trednzoznam1zvraznenie4">
    <w:name w:val="Medium List 1 Accent 4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trednzoznam1zvraznenie5">
    <w:name w:val="Medium List 1 Accent 5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trednzoznam1zvraznenie6">
    <w:name w:val="Medium List 1 Accent 6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trednzoznam2">
    <w:name w:val="Medium List 2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1">
    <w:name w:val="Medium List 2 Accent 1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2">
    <w:name w:val="Medium List 2 Accent 2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3">
    <w:name w:val="Medium List 2 Accent 3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4">
    <w:name w:val="Medium List 2 Accent 4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5">
    <w:name w:val="Medium List 2 Accent 5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6">
    <w:name w:val="Medium List 2 Accent 6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mrieka1">
    <w:name w:val="Medium Grid 1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rednmrieka1zvraznenie1">
    <w:name w:val="Medium Grid 1 Accent 1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rednmrieka1zvraznenie2">
    <w:name w:val="Medium Grid 1 Accent 2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trednmrieka1zvraznenie3">
    <w:name w:val="Medium Grid 1 Accent 3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trednmrieka1zvraznenie4">
    <w:name w:val="Medium Grid 1 Accent 4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rednmrieka1zvraznenie5">
    <w:name w:val="Medium Grid 1 Accent 5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trednmrieka1zvraznenie6">
    <w:name w:val="Medium Grid 1 Accent 6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trednmrieka2">
    <w:name w:val="Medium Grid 2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1">
    <w:name w:val="Medium Grid 2 Accent 1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2">
    <w:name w:val="Medium Grid 2 Accent 2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3">
    <w:name w:val="Medium Grid 2 Accent 3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4">
    <w:name w:val="Medium Grid 2 Accent 4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5">
    <w:name w:val="Medium Grid 2 Accent 5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6">
    <w:name w:val="Medium Grid 2 Accent 6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3">
    <w:name w:val="Medium Grid 3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rednmrieka3zvraznenie1">
    <w:name w:val="Medium Grid 3 Accent 1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trednmrieka3zvraznenie2">
    <w:name w:val="Medium Grid 3 Accent 2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trednmrieka3zvraznenie3">
    <w:name w:val="Medium Grid 3 Accent 3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rednmrieka3zvraznenie4">
    <w:name w:val="Medium Grid 3 Accent 4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trednmrieka3zvraznenie5">
    <w:name w:val="Medium Grid 3 Accent 5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trednmrieka3zvraznenie6">
    <w:name w:val="Medium Grid 3 Accent 6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mavzoznam">
    <w:name w:val="Dark List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zoznamzvraznenie1">
    <w:name w:val="Dark List Accent 1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mavzoznamzvraznenie2">
    <w:name w:val="Dark List Accent 2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mavzoznamzvraznenie3">
    <w:name w:val="Dark List Accent 3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mavzoznamzvraznenie4">
    <w:name w:val="Dark List Accent 4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mavzoznamzvraznenie5">
    <w:name w:val="Dark List Accent 5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mavzoznamzvraznenie6">
    <w:name w:val="Dark List Accent 6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ebnpodfarbenie">
    <w:name w:val="Colorful Shading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1">
    <w:name w:val="Colorful Shading Accent 1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2">
    <w:name w:val="Colorful Shading Accent 2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3">
    <w:name w:val="Colorful Shading Accent 3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ebnpodfarbeniezvraznenie4">
    <w:name w:val="Colorful Shading Accent 4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5">
    <w:name w:val="Colorful Shading Accent 5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6">
    <w:name w:val="Colorful Shading Accent 6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zoznam">
    <w:name w:val="Colorful List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ebnzoznamzvraznenie1">
    <w:name w:val="Colorful List Accent 1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ebnzoznamzvraznenie2">
    <w:name w:val="Colorful List Accent 2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ebnzoznamzvraznenie3">
    <w:name w:val="Colorful List Accent 3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ebnzoznamzvraznenie4">
    <w:name w:val="Colorful List Accent 4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ebnzoznamzvraznenie5">
    <w:name w:val="Colorful List Accent 5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ebnzoznamzvraznenie6">
    <w:name w:val="Colorful List Accent 6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ebnmrieka">
    <w:name w:val="Colorful Grid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ebnmriekazvraznenie1">
    <w:name w:val="Colorful Grid Accent 1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ebnmriekazvraznenie2">
    <w:name w:val="Colorful Grid Accent 2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ebnmriekazvraznenie3">
    <w:name w:val="Colorful Grid Accent 3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ebnmriekazvraznenie4">
    <w:name w:val="Colorful Grid Accent 4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ebnmriekazvraznenie5">
    <w:name w:val="Colorful Grid Accent 5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ebnmriekazvraznenie6">
    <w:name w:val="Colorful Grid Accent 6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P03_Navrh_plnenia_kriteria</dc:title>
  <dc:subject/>
  <dc:creator>SYRÁREŇ BEL SLOVENSKO, a.s.</dc:creator>
  <cp:keywords/>
  <dc:description>generated by python-docx</dc:description>
  <cp:lastModifiedBy>Martina Hájiková</cp:lastModifiedBy>
  <cp:revision>2</cp:revision>
  <dcterms:created xsi:type="dcterms:W3CDTF">2013-12-23T23:15:00Z</dcterms:created>
  <dcterms:modified xsi:type="dcterms:W3CDTF">2026-09-11T09:54:00Z</dcterms:modified>
  <cp:category/>
</cp:coreProperties>
</file>